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81D76" w14:textId="77777777" w:rsidR="00CA1D06" w:rsidRPr="004656DF" w:rsidRDefault="00CA1D06" w:rsidP="00CA1D06">
      <w:pPr>
        <w:spacing w:after="0" w:line="240" w:lineRule="auto"/>
        <w:ind w:firstLine="709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4656DF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  <w:t>Пояснительная записка</w:t>
      </w:r>
    </w:p>
    <w:p w14:paraId="78943DAA" w14:textId="7CEE558D" w:rsidR="00B92855" w:rsidRPr="00CA1D06" w:rsidRDefault="00CA1D06" w:rsidP="00CA1D0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656DF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  <w:t>к проекту национального стандарта СТ РК</w:t>
      </w:r>
      <w:r w:rsidRPr="004656D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Pr="004656D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ISO</w:t>
      </w:r>
      <w:r w:rsidRPr="004656D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Pr="00CA1D0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22002-5</w:t>
      </w:r>
      <w:r w:rsidRPr="00CA1D0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Pr="00CA1D0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«Предварительные программы по безопасности пищевых продуктов. Часть 5. Транспортировка и хранение»</w:t>
      </w:r>
    </w:p>
    <w:p w14:paraId="5F6B68A1" w14:textId="77777777" w:rsidR="002A4428" w:rsidRPr="00CA1D06" w:rsidRDefault="002A4428" w:rsidP="002A4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FE58BE" w14:textId="77777777" w:rsidR="00CA1D06" w:rsidRDefault="00CA1D06" w:rsidP="00CA1D06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656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 Техническое обоснование разработки проекта документа по стандартизации</w:t>
      </w:r>
    </w:p>
    <w:p w14:paraId="6818BA3C" w14:textId="77777777" w:rsidR="00CA1D06" w:rsidRDefault="00CA1D06" w:rsidP="00CA1D06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09A7A913" w14:textId="260E7364" w:rsidR="00CA1D06" w:rsidRDefault="00000000" w:rsidP="006E765C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CA1D06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Необходимость разработки стандарта СТ РК </w:t>
      </w:r>
      <w:r w:rsidRPr="00CA1D06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ISO</w:t>
      </w:r>
      <w:r w:rsidRPr="00CA1D06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22002-5:2025 обусловлена вступлением в силу новой редакции международного стандарта </w:t>
      </w:r>
      <w:r w:rsidRPr="00CA1D06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ISO</w:t>
      </w:r>
      <w:r w:rsidRPr="00CA1D06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22002-5:2025, устанавливающего требования к предварительным программам по безопасности пищевых продуктов (</w:t>
      </w:r>
      <w:r w:rsidRPr="00CA1D06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PRP</w:t>
      </w:r>
      <w:r w:rsidRPr="00CA1D06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) в части транспортировки и хранения пищевых продуктов. Разработка национального стандарта направлена на гармонизацию с международными требованиями </w:t>
      </w:r>
      <w:r w:rsidRPr="00CA1D06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ISO</w:t>
      </w:r>
      <w:r w:rsidRPr="00CA1D06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22000:2018, повышение уровня безопасности продукции, а также на совершенствование инфраструктуры качества в агропромышленном комплексе Республики Казахстан. Включение данного стандарта в План национальной стандартизации соответствует задачам, предусмотренным Постановлением Правительства Республики Казахстан от 30 декабря 2021 года № 960 «Об утверждении Концепции развития агропромышленного комплекса Республики Казахстан на 2021–2030 годы».</w:t>
      </w:r>
    </w:p>
    <w:p w14:paraId="6EAC325E" w14:textId="77777777" w:rsidR="006E765C" w:rsidRPr="006E765C" w:rsidRDefault="006E765C" w:rsidP="006E765C">
      <w:pPr>
        <w:spacing w:line="240" w:lineRule="auto"/>
        <w:rPr>
          <w:lang w:val="ru-RU"/>
        </w:rPr>
      </w:pPr>
    </w:p>
    <w:p w14:paraId="4377BB0C" w14:textId="77777777" w:rsidR="00CA1D06" w:rsidRDefault="00CA1D06" w:rsidP="006E765C">
      <w:pPr>
        <w:keepNext/>
        <w:keepLines/>
        <w:numPr>
          <w:ilvl w:val="0"/>
          <w:numId w:val="10"/>
        </w:numPr>
        <w:spacing w:after="0" w:line="240" w:lineRule="auto"/>
        <w:ind w:left="0" w:firstLine="567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4656DF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  <w:t>Основание для разработки документа по стандартизации с указанием соответствующего задания</w:t>
      </w:r>
    </w:p>
    <w:p w14:paraId="00C7EF66" w14:textId="77777777" w:rsidR="00CA1D06" w:rsidRDefault="00CA1D06" w:rsidP="00CA1D06">
      <w:pPr>
        <w:keepNext/>
        <w:keepLines/>
        <w:spacing w:after="0" w:line="240" w:lineRule="auto"/>
        <w:ind w:left="567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</w:pPr>
    </w:p>
    <w:p w14:paraId="296C7EF7" w14:textId="23D3F515" w:rsidR="00CA1D06" w:rsidRDefault="00CA1D06" w:rsidP="00CA1D06">
      <w:pPr>
        <w:keepNext/>
        <w:keepLines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CA1D06">
        <w:rPr>
          <w:rFonts w:ascii="Times New Roman" w:eastAsia="Consolas" w:hAnsi="Times New Roman" w:cs="Times New Roman"/>
          <w:color w:val="000000" w:themeColor="text1"/>
          <w:sz w:val="24"/>
          <w:szCs w:val="24"/>
          <w:lang w:val="ru-RU"/>
        </w:rPr>
        <w:t>Основанием для разработки настоящего стандарта является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Национальный план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стандартизации на 2026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30 декабря 2025 года № 84-НҚ.</w:t>
      </w:r>
    </w:p>
    <w:p w14:paraId="72649416" w14:textId="77777777" w:rsidR="00CA1D06" w:rsidRDefault="00CA1D06" w:rsidP="00CA1D06">
      <w:pPr>
        <w:keepNext/>
        <w:keepLines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563CC5AC" w14:textId="4ED1A2BE" w:rsidR="00CA1D06" w:rsidRPr="00CA1D06" w:rsidRDefault="00CA1D06" w:rsidP="00CA1D06">
      <w:pPr>
        <w:pStyle w:val="ae"/>
        <w:keepNext/>
        <w:keepLines/>
        <w:numPr>
          <w:ilvl w:val="0"/>
          <w:numId w:val="10"/>
        </w:numPr>
        <w:spacing w:after="0" w:line="240" w:lineRule="auto"/>
        <w:ind w:left="0" w:firstLine="567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CA1D06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  <w:t>Характеристика объекта стандартизации</w:t>
      </w:r>
    </w:p>
    <w:p w14:paraId="6E47AD56" w14:textId="77777777" w:rsidR="00CA1D06" w:rsidRPr="00CA1D06" w:rsidRDefault="00CA1D06" w:rsidP="00CA1D06">
      <w:pPr>
        <w:keepNext/>
        <w:keepLines/>
        <w:spacing w:after="0" w:line="240" w:lineRule="auto"/>
        <w:ind w:firstLine="567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</w:pPr>
    </w:p>
    <w:p w14:paraId="440778B4" w14:textId="77777777" w:rsidR="00CA1D06" w:rsidRDefault="00CA1D06" w:rsidP="00CA1D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1D06">
        <w:rPr>
          <w:rFonts w:ascii="Times New Roman" w:hAnsi="Times New Roman" w:cs="Times New Roman"/>
          <w:sz w:val="24"/>
          <w:szCs w:val="24"/>
          <w:lang w:val="ru-RU"/>
        </w:rPr>
        <w:t>Объектом стандартизации являются предварительные программы по безопасности пищевых продуктов (</w:t>
      </w:r>
      <w:r w:rsidRPr="00CA1D06">
        <w:rPr>
          <w:rFonts w:ascii="Times New Roman" w:hAnsi="Times New Roman" w:cs="Times New Roman"/>
          <w:sz w:val="24"/>
          <w:szCs w:val="24"/>
        </w:rPr>
        <w:t>PRP</w:t>
      </w:r>
      <w:r w:rsidRPr="00CA1D06">
        <w:rPr>
          <w:rFonts w:ascii="Times New Roman" w:hAnsi="Times New Roman" w:cs="Times New Roman"/>
          <w:sz w:val="24"/>
          <w:szCs w:val="24"/>
          <w:lang w:val="ru-RU"/>
        </w:rPr>
        <w:t>), предусматривающие установление гигиенических требований и мер по предотвращению загрязнения продукции в процессе транспортировки и хранения пищевых продуктов. Стандарт направлен на обеспечение безопасных условий, снижение рисков загрязнения и повышение доверия к отечественной продукции.</w:t>
      </w:r>
    </w:p>
    <w:p w14:paraId="633A91A4" w14:textId="77777777" w:rsidR="00CA1D06" w:rsidRDefault="00CA1D06" w:rsidP="00CA1D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6E33B79" w14:textId="77777777" w:rsidR="00CA1D06" w:rsidRDefault="00CA1D06" w:rsidP="00CA1D06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FD7D5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Сведения о взаимосвязи проекта документа по стандартизации с техническими регламентами и документами по стандартизации</w:t>
      </w:r>
    </w:p>
    <w:p w14:paraId="266D4EC6" w14:textId="77777777" w:rsidR="00CA1D06" w:rsidRDefault="00CA1D06" w:rsidP="00CA1D06">
      <w:pPr>
        <w:spacing w:line="240" w:lineRule="auto"/>
        <w:rPr>
          <w:lang w:val="ru-RU"/>
        </w:rPr>
      </w:pPr>
    </w:p>
    <w:p w14:paraId="4A73D626" w14:textId="77777777" w:rsidR="00CA1D06" w:rsidRDefault="00CA1D06" w:rsidP="00CA1D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99F">
        <w:rPr>
          <w:rFonts w:ascii="Times New Roman" w:hAnsi="Times New Roman" w:cs="Times New Roman"/>
          <w:sz w:val="24"/>
          <w:szCs w:val="24"/>
          <w:lang w:val="ru-RU"/>
        </w:rPr>
        <w:t>СТ РК ISO 22002-1 «Предварительные программы по безопасности пищевых продуктов. Часть 1. Производство продуктов питания»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699F">
        <w:rPr>
          <w:rFonts w:ascii="Times New Roman" w:hAnsi="Times New Roman" w:cs="Times New Roman"/>
          <w:sz w:val="24"/>
          <w:szCs w:val="24"/>
          <w:lang w:val="ru-RU"/>
        </w:rPr>
        <w:t>Взамен СТ РК ISO/TS 22002-1-2012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8EB4FF0" w14:textId="77777777" w:rsidR="00CA1D06" w:rsidRDefault="00CA1D06" w:rsidP="00CA1D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56DF">
        <w:rPr>
          <w:rFonts w:ascii="Times New Roman" w:hAnsi="Times New Roman" w:cs="Times New Roman"/>
          <w:sz w:val="24"/>
          <w:szCs w:val="24"/>
          <w:lang w:val="ru-RU"/>
        </w:rPr>
        <w:t>СТ РК ISO 22002-2 «Предварительные программы по безопасности пищевых продуктов. Часть 2. Кейтеринг»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Взамен СТ РК ISO/TS 22002-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-2017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66685C0" w14:textId="47C7F58D" w:rsidR="00CA1D06" w:rsidRPr="00CA1D06" w:rsidRDefault="00CA1D06" w:rsidP="00CA1D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1D06"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val="ru-RU"/>
        </w:rPr>
        <w:t>СТ РК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</w:rPr>
        <w:t>ISO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22002-4:2025 «Предварительные программы по безопасности пищевых продуктов. Часть 4. Производство упаковки для пищевых продуктов»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Взамен СТ РК ISO/TS 22002-4-2017</w:t>
      </w:r>
      <w:r w:rsidRPr="00CA1D0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625EF3E" w14:textId="77777777" w:rsidR="00CA1D06" w:rsidRDefault="00CA1D06" w:rsidP="00CA1D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0F83">
        <w:rPr>
          <w:rFonts w:ascii="Times New Roman" w:hAnsi="Times New Roman" w:cs="Times New Roman"/>
          <w:sz w:val="24"/>
          <w:szCs w:val="24"/>
          <w:lang w:val="ru-RU"/>
        </w:rPr>
        <w:t>СТ РК ISO 22002-6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6: Производство кормов и продуктов питания для животных»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Взамен СТ РК ISO/TS 22002-6-2017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857E4DA" w14:textId="77777777" w:rsidR="00CA1D06" w:rsidRDefault="00CA1D06" w:rsidP="00CA1D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 РК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ISO 22002-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7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7. Розничная и оптовая торговля»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04A4EB9" w14:textId="0EF37C67" w:rsidR="00CA1D06" w:rsidRDefault="00CA1D06" w:rsidP="00CA1D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СТ РК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ISO 22002-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100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100. Требования к цепочке поставок пищевых продуктов, кормов и упаковки»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69E3999" w14:textId="77777777" w:rsidR="00CA1D06" w:rsidRDefault="00CA1D06" w:rsidP="00CA1D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00EB09F" w14:textId="77777777" w:rsidR="00CA1D06" w:rsidRDefault="00CA1D06" w:rsidP="00CA1D06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 Предполагаемые пользователи проекта документа по стандартизации</w:t>
      </w:r>
    </w:p>
    <w:p w14:paraId="4E9A65A1" w14:textId="77777777" w:rsidR="00CA1D06" w:rsidRDefault="00CA1D06" w:rsidP="00CA1D06">
      <w:pPr>
        <w:pStyle w:val="21"/>
        <w:spacing w:before="0" w:line="240" w:lineRule="auto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ru-RU"/>
        </w:rPr>
      </w:pPr>
    </w:p>
    <w:p w14:paraId="1439AF3A" w14:textId="77777777" w:rsidR="00CA1D06" w:rsidRPr="007B629F" w:rsidRDefault="00CA1D06" w:rsidP="00CA1D06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7B629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>АО «Национальный центр экспертизы и сертификации»;</w:t>
      </w:r>
    </w:p>
    <w:p w14:paraId="04040E1A" w14:textId="77777777" w:rsidR="00CA1D06" w:rsidRPr="00675AEE" w:rsidRDefault="00CA1D06" w:rsidP="00CA1D0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656DF">
        <w:rPr>
          <w:rFonts w:ascii="Times New Roman" w:hAnsi="Times New Roman" w:cs="Times New Roman"/>
          <w:sz w:val="24"/>
          <w:szCs w:val="24"/>
          <w:lang w:val="ru-RU"/>
        </w:rPr>
        <w:t>Предприятия пищевой отрасли всех форм собственности использующие СТ РК ISO 22000-2019 (ISO 22000-2018);</w:t>
      </w:r>
    </w:p>
    <w:p w14:paraId="2A9DC09B" w14:textId="77777777" w:rsidR="00CA1D06" w:rsidRPr="00675AEE" w:rsidRDefault="00CA1D06" w:rsidP="00CA1D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Органы по подтверждению соответствия систем менеджмента Республики Казахстан;</w:t>
      </w:r>
    </w:p>
    <w:p w14:paraId="4BE0820C" w14:textId="2DDF26DB" w:rsidR="00CA1D06" w:rsidRDefault="00CA1D06" w:rsidP="00CA1D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Компетентные органы в области агропромышленного комплекса и продовольственной безопасности.</w:t>
      </w:r>
    </w:p>
    <w:p w14:paraId="73A91BEA" w14:textId="77777777" w:rsidR="00CA1D06" w:rsidRDefault="00CA1D06" w:rsidP="00CA1D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166528DF" w14:textId="77777777" w:rsidR="00CA1D06" w:rsidRPr="00F522A1" w:rsidRDefault="00CA1D06" w:rsidP="00CA1D06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6 Сведения о рассылке проекта документа по стандартизации на согласование</w:t>
      </w:r>
    </w:p>
    <w:p w14:paraId="41DDA4B0" w14:textId="77777777" w:rsidR="00CA1D06" w:rsidRPr="00F522A1" w:rsidRDefault="00CA1D06" w:rsidP="00CA1D06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F03DE2F" w14:textId="77777777" w:rsidR="00CA1D06" w:rsidRDefault="00CA1D06" w:rsidP="00CA1D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sz w:val="24"/>
          <w:szCs w:val="24"/>
          <w:lang w:val="ru-RU"/>
        </w:rPr>
        <w:t>Проект стандарта направлен на согласование всем заинтересованным государственным органам, организациям и ассоциациям, НПП РК «Атамекен», техническим комитетам, органам по подтверждению соответствия.</w:t>
      </w:r>
    </w:p>
    <w:p w14:paraId="026FA0A6" w14:textId="77777777" w:rsidR="00CA1D06" w:rsidRDefault="00CA1D06" w:rsidP="00CA1D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F729F41" w14:textId="77777777" w:rsidR="00CA1D06" w:rsidRDefault="00CA1D06" w:rsidP="00CA1D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14:paraId="3B5434C4" w14:textId="77777777" w:rsidR="00CA1D06" w:rsidRDefault="00CA1D06" w:rsidP="00CA1D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8791DDE" w14:textId="77777777" w:rsidR="00CA1D06" w:rsidRDefault="00CA1D06" w:rsidP="00CA1D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669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 момент подачи предложения-заявки научно-исследовательские и опытно-конструкторские работы не проводились. Разработка будет осуществляться на основе анализа международных требований </w:t>
      </w:r>
      <w:r w:rsidRPr="0046699F">
        <w:rPr>
          <w:rFonts w:ascii="Times New Roman" w:hAnsi="Times New Roman" w:cs="Times New Roman"/>
          <w:color w:val="000000" w:themeColor="text1"/>
          <w:sz w:val="24"/>
          <w:szCs w:val="24"/>
        </w:rPr>
        <w:t>ISO</w:t>
      </w:r>
      <w:r w:rsidRPr="004669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их адаптации к национальным условиям и законодательству Республики Казахстан.</w:t>
      </w:r>
    </w:p>
    <w:p w14:paraId="497B9F3F" w14:textId="51656856" w:rsidR="00CA1D06" w:rsidRPr="004656DF" w:rsidRDefault="00CA1D06" w:rsidP="00CA1D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Настоящий стандарт подготовлен на основе международного стандарта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CA1D06">
        <w:rPr>
          <w:rFonts w:ascii="Times New Roman" w:hAnsi="Times New Roman" w:cs="Times New Roman"/>
          <w:sz w:val="24"/>
          <w:szCs w:val="24"/>
        </w:rPr>
        <w:t>ISO</w:t>
      </w:r>
      <w:r w:rsidRPr="00CA1D06">
        <w:rPr>
          <w:rFonts w:ascii="Times New Roman" w:hAnsi="Times New Roman" w:cs="Times New Roman"/>
          <w:sz w:val="24"/>
          <w:szCs w:val="24"/>
          <w:lang w:val="ru-RU"/>
        </w:rPr>
        <w:t xml:space="preserve"> 22002-5:2025 </w:t>
      </w:r>
      <w:r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CA1D06">
        <w:rPr>
          <w:rFonts w:ascii="Times New Roman" w:hAnsi="Times New Roman" w:cs="Times New Roman"/>
          <w:sz w:val="24"/>
          <w:szCs w:val="24"/>
          <w:lang w:val="ru-RU"/>
        </w:rPr>
        <w:t>Предварительные программы по безопасности пищевых продуктов. Часть 5: Транспортировка и хранение</w:t>
      </w:r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699064F" w14:textId="77777777" w:rsidR="00CA1D06" w:rsidRDefault="00CA1D06" w:rsidP="00CA1D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793D70B" w14:textId="77777777" w:rsidR="00CA1D06" w:rsidRPr="00F522A1" w:rsidRDefault="00CA1D06" w:rsidP="00CA1D06">
      <w:pPr>
        <w:pStyle w:val="21"/>
        <w:spacing w:before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  <w:t>8 Данные о разработчике и соисполнителях (контактные данные), сроках разработки проекта стандарта</w:t>
      </w:r>
    </w:p>
    <w:p w14:paraId="5DADB2BC" w14:textId="77777777" w:rsidR="00CA1D06" w:rsidRPr="00F522A1" w:rsidRDefault="00CA1D06" w:rsidP="00CA1D06">
      <w:pPr>
        <w:pStyle w:val="21"/>
        <w:spacing w:before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</w:pPr>
    </w:p>
    <w:p w14:paraId="6BAECC28" w14:textId="77777777" w:rsidR="00CA1D06" w:rsidRPr="00F522A1" w:rsidRDefault="00CA1D06" w:rsidP="00CA1D06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>РГП «Казахстанский институт стандартизации и метрологии».</w:t>
      </w:r>
    </w:p>
    <w:p w14:paraId="2BDB1005" w14:textId="77777777" w:rsidR="00CA1D06" w:rsidRDefault="00CA1D06" w:rsidP="00CA1D06">
      <w:pPr>
        <w:widowControl w:val="0"/>
        <w:tabs>
          <w:tab w:val="left" w:pos="561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010000, г. Астана, пр. М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әң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і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і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 Ел, здание «Эталонный центр».</w:t>
      </w:r>
    </w:p>
    <w:p w14:paraId="0E026277" w14:textId="77777777" w:rsidR="00CA1D06" w:rsidRPr="00F522A1" w:rsidRDefault="00CA1D06" w:rsidP="00CA1D06">
      <w:pPr>
        <w:widowControl w:val="0"/>
        <w:tabs>
          <w:tab w:val="left" w:pos="561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Тел. +7 (7172) 79-59-98, е-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</w:rPr>
        <w:t>mail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</w:t>
      </w:r>
      <w:hyperlink r:id="rId6" w:history="1"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a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berik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@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ksm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Pr="00F522A1">
        <w:rPr>
          <w:rFonts w:ascii="Times New Roman" w:hAnsi="Times New Roman" w:cs="Times New Roman"/>
          <w:color w:val="0000FF" w:themeColor="hyperlink"/>
          <w:sz w:val="24"/>
          <w:szCs w:val="24"/>
          <w:u w:val="single"/>
          <w:lang w:val="ru-RU"/>
        </w:rPr>
        <w:t>.</w:t>
      </w:r>
    </w:p>
    <w:p w14:paraId="0C88301F" w14:textId="77777777" w:rsidR="00CA1D06" w:rsidRPr="00F522A1" w:rsidRDefault="00CA1D06" w:rsidP="00CA1D06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FAAD446" w14:textId="77777777" w:rsidR="00CA1D06" w:rsidRPr="00F522A1" w:rsidRDefault="00CA1D06" w:rsidP="00CA1D06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Руководитель Департамента </w:t>
      </w:r>
    </w:p>
    <w:p w14:paraId="6CC33DFB" w14:textId="379E786B" w:rsidR="00CA1D06" w:rsidRPr="00CA1D06" w:rsidRDefault="00CA1D06" w:rsidP="00CA1D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разработки стандартов                                                                             А. </w:t>
      </w:r>
      <w:proofErr w:type="spellStart"/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Сопбеков</w:t>
      </w:r>
      <w:proofErr w:type="spellEnd"/>
    </w:p>
    <w:p w14:paraId="6F7B5CFA" w14:textId="77777777" w:rsidR="00CA1D06" w:rsidRPr="00CA1D06" w:rsidRDefault="00CA1D06" w:rsidP="00CA1D06">
      <w:pPr>
        <w:rPr>
          <w:lang w:val="ru-RU"/>
        </w:rPr>
      </w:pPr>
    </w:p>
    <w:p w14:paraId="6E7C12F2" w14:textId="3A608203" w:rsidR="00B92855" w:rsidRPr="00CA1D06" w:rsidRDefault="002A4428" w:rsidP="002A4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1D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sectPr w:rsidR="00B92855" w:rsidRPr="00CA1D06" w:rsidSect="002A4428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3501"/>
        </w:tabs>
        <w:ind w:left="3501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3F25635"/>
    <w:multiLevelType w:val="hybridMultilevel"/>
    <w:tmpl w:val="3C248EEC"/>
    <w:lvl w:ilvl="0" w:tplc="81E6E0A2">
      <w:start w:val="2"/>
      <w:numFmt w:val="decimal"/>
      <w:lvlText w:val="%1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59386906">
    <w:abstractNumId w:val="8"/>
  </w:num>
  <w:num w:numId="2" w16cid:durableId="526410402">
    <w:abstractNumId w:val="6"/>
  </w:num>
  <w:num w:numId="3" w16cid:durableId="1358703681">
    <w:abstractNumId w:val="5"/>
  </w:num>
  <w:num w:numId="4" w16cid:durableId="441530673">
    <w:abstractNumId w:val="4"/>
  </w:num>
  <w:num w:numId="5" w16cid:durableId="585767180">
    <w:abstractNumId w:val="7"/>
  </w:num>
  <w:num w:numId="6" w16cid:durableId="1242370615">
    <w:abstractNumId w:val="3"/>
  </w:num>
  <w:num w:numId="7" w16cid:durableId="1201549552">
    <w:abstractNumId w:val="2"/>
  </w:num>
  <w:num w:numId="8" w16cid:durableId="445277005">
    <w:abstractNumId w:val="1"/>
  </w:num>
  <w:num w:numId="9" w16cid:durableId="811941467">
    <w:abstractNumId w:val="0"/>
  </w:num>
  <w:num w:numId="10" w16cid:durableId="17397421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A4428"/>
    <w:rsid w:val="00326F90"/>
    <w:rsid w:val="004745AB"/>
    <w:rsid w:val="006E765C"/>
    <w:rsid w:val="00751901"/>
    <w:rsid w:val="00AA1D8D"/>
    <w:rsid w:val="00AF7AF4"/>
    <w:rsid w:val="00B47730"/>
    <w:rsid w:val="00B92855"/>
    <w:rsid w:val="00CA1D06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DCE9C0"/>
  <w14:defaultImageDpi w14:val="300"/>
  <w15:docId w15:val="{6C6F17B9-707F-49BE-9D64-E0203018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CA1D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berik@ksm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Айдана Берик</cp:lastModifiedBy>
  <cp:revision>4</cp:revision>
  <dcterms:created xsi:type="dcterms:W3CDTF">2013-12-23T23:15:00Z</dcterms:created>
  <dcterms:modified xsi:type="dcterms:W3CDTF">2026-03-11T05:44:00Z</dcterms:modified>
  <cp:category/>
</cp:coreProperties>
</file>