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3F9BC" w14:textId="77777777" w:rsidR="008D1A0F" w:rsidRPr="0029168A" w:rsidRDefault="008D1A0F" w:rsidP="008D1A0F">
      <w:pPr>
        <w:pStyle w:val="1"/>
        <w:spacing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916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Пояснительная записка</w:t>
      </w:r>
    </w:p>
    <w:p w14:paraId="3CEE98F7" w14:textId="77777777" w:rsidR="008D1A0F" w:rsidRDefault="008D1A0F" w:rsidP="008D1A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916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к проекту национального стандарта</w:t>
      </w:r>
    </w:p>
    <w:p w14:paraId="6CF2DBE4" w14:textId="1D6B6AD8" w:rsidR="00F45640" w:rsidRPr="008D1A0F" w:rsidRDefault="00000000" w:rsidP="008D1A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D1A0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8D1A0F" w:rsidRPr="008D1A0F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 РК ISO 22002-100 «Предварительные программы по безопасности пищевых продуктов. Часть 100. Требования к цепочке поставок пищевых продуктов, кормов и упаковки»</w:t>
      </w:r>
    </w:p>
    <w:p w14:paraId="56453F85" w14:textId="77777777" w:rsidR="00330D6E" w:rsidRPr="008D1A0F" w:rsidRDefault="00330D6E" w:rsidP="00330D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2AE5583" w14:textId="68DD3F73" w:rsidR="008D1A0F" w:rsidRDefault="008D1A0F" w:rsidP="004F02F9">
      <w:pPr>
        <w:pStyle w:val="21"/>
        <w:numPr>
          <w:ilvl w:val="0"/>
          <w:numId w:val="12"/>
        </w:numPr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D676F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Техническое обоснование разработки проекта документа по стандартизации</w:t>
      </w:r>
    </w:p>
    <w:p w14:paraId="7925D08F" w14:textId="77777777" w:rsidR="008D1A0F" w:rsidRDefault="008D1A0F" w:rsidP="008D1A0F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60438A55" w14:textId="77777777" w:rsidR="004F02F9" w:rsidRDefault="00000000" w:rsidP="004F02F9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8D1A0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Необходимость разработки стандарта СТ РК </w:t>
      </w:r>
      <w:r w:rsidRPr="008D1A0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8D1A0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22002-100:2025 обусловлена вступлением в силу новой редакции международного стандарта </w:t>
      </w:r>
      <w:r w:rsidRPr="008D1A0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8D1A0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22002-100:2025, устанавливающего требования к предварительным программам по безопасности пищевых продуктов (</w:t>
      </w:r>
      <w:r w:rsidRPr="008D1A0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PRP</w:t>
      </w:r>
      <w:r w:rsidRPr="008D1A0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) в части цепочки поставок пищевой, кормовой и упаковочной продукции. Разработка национального стандарта направлена на гармонизацию с международными требованиями </w:t>
      </w:r>
      <w:r w:rsidRPr="008D1A0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ISO</w:t>
      </w:r>
      <w:r w:rsidRPr="008D1A0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22000:2018, повышение уровня безопасности продукции, а также на совершенствование инфраструктуры качества в агропромышленном комплексе Республики Казахстан. Включение данного стандарта в План национальной стандартизации соответствует задачам, предусмотренным Постановлением Правительства Республики Казахстан от 30 декабря 2021 года № 960 «Об утверждении Концепции развития агропромышленного комплекса Республики Казахстан на 2021–2030 годы».</w:t>
      </w:r>
    </w:p>
    <w:p w14:paraId="48DF47DE" w14:textId="77777777" w:rsidR="004F02F9" w:rsidRDefault="004F02F9" w:rsidP="004F02F9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</w:p>
    <w:p w14:paraId="56F35FE7" w14:textId="5BEE67FE" w:rsidR="004F02F9" w:rsidRDefault="004F02F9" w:rsidP="004F02F9">
      <w:pPr>
        <w:pStyle w:val="2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4F02F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 xml:space="preserve"> </w:t>
      </w:r>
      <w:r w:rsidRPr="004656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Основание для разработки документа по стандартизации с указанием соответствующего задания</w:t>
      </w:r>
    </w:p>
    <w:p w14:paraId="51B2F49D" w14:textId="77777777" w:rsidR="004F02F9" w:rsidRDefault="004F02F9" w:rsidP="004F02F9">
      <w:pPr>
        <w:keepNext/>
        <w:keepLines/>
        <w:spacing w:after="0" w:line="240" w:lineRule="auto"/>
        <w:ind w:left="567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14:paraId="595F00C0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A1D06">
        <w:rPr>
          <w:rFonts w:ascii="Times New Roman" w:eastAsia="Consolas" w:hAnsi="Times New Roman" w:cs="Times New Roman"/>
          <w:color w:val="000000" w:themeColor="text1"/>
          <w:sz w:val="24"/>
          <w:szCs w:val="24"/>
          <w:lang w:val="ru-RU"/>
        </w:rPr>
        <w:t>Основанием для разработки настоящего стандарта является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Национальный план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стандартизации на 2026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30 декабря 2025 года № 84-НҚ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1806E2DC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3475D496" w14:textId="2440FE2F" w:rsidR="004F02F9" w:rsidRPr="004F02F9" w:rsidRDefault="004F02F9" w:rsidP="004F02F9">
      <w:pPr>
        <w:pStyle w:val="ae"/>
        <w:keepNext/>
        <w:keepLines/>
        <w:numPr>
          <w:ilvl w:val="0"/>
          <w:numId w:val="13"/>
        </w:numPr>
        <w:spacing w:after="0" w:line="240" w:lineRule="auto"/>
        <w:ind w:left="0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4F02F9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Характеристика объекта стандартизации</w:t>
      </w:r>
    </w:p>
    <w:p w14:paraId="2769502A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E3534A7" w14:textId="22B12BAC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1A0F">
        <w:rPr>
          <w:rFonts w:ascii="Times New Roman" w:hAnsi="Times New Roman" w:cs="Times New Roman"/>
          <w:sz w:val="24"/>
          <w:szCs w:val="24"/>
          <w:lang w:val="ru-RU"/>
        </w:rPr>
        <w:t>Объектом стандартизации являются предварительные программы по безопасности пищевых продуктов (</w:t>
      </w:r>
      <w:r w:rsidRPr="008D1A0F">
        <w:rPr>
          <w:rFonts w:ascii="Times New Roman" w:hAnsi="Times New Roman" w:cs="Times New Roman"/>
          <w:sz w:val="24"/>
          <w:szCs w:val="24"/>
        </w:rPr>
        <w:t>PRP</w:t>
      </w:r>
      <w:r w:rsidRPr="008D1A0F">
        <w:rPr>
          <w:rFonts w:ascii="Times New Roman" w:hAnsi="Times New Roman" w:cs="Times New Roman"/>
          <w:sz w:val="24"/>
          <w:szCs w:val="24"/>
          <w:lang w:val="ru-RU"/>
        </w:rPr>
        <w:t>), предусматривающие установление гигиенических требований и мер по предотвращению загрязнения продукции в процессе цепочки поставок пищевой, кормовой и упаковочной продукции. Стандарт направлен на обеспечение безопасных условий, снижение рисков загрязнения и повышение доверия к отечественной продукции.</w:t>
      </w:r>
    </w:p>
    <w:p w14:paraId="4EC75259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E255541" w14:textId="77777777" w:rsidR="004F02F9" w:rsidRDefault="004F02F9" w:rsidP="004F02F9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7D5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194450BE" w14:textId="77777777" w:rsidR="004F02F9" w:rsidRDefault="004F02F9" w:rsidP="004F02F9">
      <w:pPr>
        <w:spacing w:line="240" w:lineRule="auto"/>
        <w:ind w:firstLine="567"/>
        <w:rPr>
          <w:lang w:val="ru-RU"/>
        </w:rPr>
      </w:pPr>
    </w:p>
    <w:p w14:paraId="6CDA505A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sz w:val="24"/>
          <w:szCs w:val="24"/>
          <w:lang w:val="ru-RU"/>
        </w:rPr>
        <w:t>СТ РК ISO 22002-1 «Предварительные программы по безопасности пищевых продуктов. Часть 1. Производство продуктов питания»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699F">
        <w:rPr>
          <w:rFonts w:ascii="Times New Roman" w:hAnsi="Times New Roman" w:cs="Times New Roman"/>
          <w:sz w:val="24"/>
          <w:szCs w:val="24"/>
          <w:lang w:val="ru-RU"/>
        </w:rPr>
        <w:t>Взамен СТ РК ISO/TS 22002-1-2012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E4989E7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sz w:val="24"/>
          <w:szCs w:val="24"/>
          <w:lang w:val="ru-RU"/>
        </w:rPr>
        <w:t>СТ РК ISO 22002-2 «Предварительные программы по безопасности пищевых продуктов. Часть 2. Кейтеринг»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63C2A7A" w14:textId="77777777" w:rsidR="004F02F9" w:rsidRPr="00CA1D06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1D06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val="ru-RU"/>
        </w:rPr>
        <w:t>СТ РК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22002-4:2025 «Предварительные программы по безопасности пищевых продуктов. Часть 4. Производство упаковки для пищевых продуктов»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CA1D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Взамен СТ РК ISO/TS 22002-4-2017</w:t>
      </w:r>
      <w:r w:rsidRPr="00CA1D0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D364FB4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6FA">
        <w:rPr>
          <w:rFonts w:ascii="Times New Roman" w:hAnsi="Times New Roman" w:cs="Times New Roman"/>
          <w:sz w:val="24"/>
          <w:szCs w:val="24"/>
          <w:lang w:val="ru-RU"/>
        </w:rPr>
        <w:t>СТ РК ISO 22002-5 «Предварительные программы по безопасности пищевых продуктов. Часть 5. Транспортировка и хранение»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79C8DDF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665">
        <w:rPr>
          <w:rFonts w:ascii="Times New Roman" w:hAnsi="Times New Roman" w:cs="Times New Roman"/>
          <w:sz w:val="24"/>
          <w:szCs w:val="24"/>
          <w:lang w:val="ru-RU"/>
        </w:rPr>
        <w:lastRenderedPageBreak/>
        <w:t>СТ РК ISO 22002-6 «Предварительные программы по безопасности пищевых продуктов. Часть 6: Производство кормов и продуктов питания для животных»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59B1FDB" w14:textId="317A6863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02F9">
        <w:rPr>
          <w:rFonts w:ascii="Times New Roman" w:hAnsi="Times New Roman" w:cs="Times New Roman"/>
          <w:sz w:val="24"/>
          <w:szCs w:val="24"/>
          <w:lang w:val="ru-RU"/>
        </w:rPr>
        <w:t>СТ РК ISO 22002-7 «Предварительные программы по безопасности пищевых продуктов. Часть 7. Розничная и оптовая торговля»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50E4C6E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1887FA46" w14:textId="77777777" w:rsidR="004F02F9" w:rsidRDefault="004F02F9" w:rsidP="004F02F9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 Предполагаемые пользователи проекта документа по стандартизации</w:t>
      </w:r>
    </w:p>
    <w:p w14:paraId="3399168A" w14:textId="77777777" w:rsidR="004F02F9" w:rsidRDefault="004F02F9" w:rsidP="004F02F9">
      <w:pPr>
        <w:pStyle w:val="21"/>
        <w:spacing w:before="0" w:line="240" w:lineRule="auto"/>
        <w:ind w:left="92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ru-RU"/>
        </w:rPr>
      </w:pPr>
    </w:p>
    <w:p w14:paraId="13028513" w14:textId="77777777" w:rsidR="004F02F9" w:rsidRPr="00D676FA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6FA">
        <w:rPr>
          <w:rFonts w:ascii="Times New Roman" w:hAnsi="Times New Roman" w:cs="Times New Roman"/>
          <w:sz w:val="24"/>
          <w:szCs w:val="24"/>
          <w:lang w:val="ru-RU"/>
        </w:rPr>
        <w:t>АО «Национальный центр экспертизы и сертификации»;</w:t>
      </w:r>
    </w:p>
    <w:p w14:paraId="62B7F4AE" w14:textId="77777777" w:rsidR="004F02F9" w:rsidRPr="00D676FA" w:rsidRDefault="004F02F9" w:rsidP="004F02F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665">
        <w:rPr>
          <w:rFonts w:ascii="Times New Roman" w:hAnsi="Times New Roman" w:cs="Times New Roman"/>
          <w:sz w:val="24"/>
          <w:szCs w:val="24"/>
          <w:lang w:val="ru-RU"/>
        </w:rPr>
        <w:t>Предприятия пищевой отрасли всех форм собственности, применяющие СТ РК ISO 22000-2019</w:t>
      </w:r>
      <w:r w:rsidRPr="00D676F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6329BB1" w14:textId="77777777" w:rsidR="004F02F9" w:rsidRPr="00D676FA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6FA">
        <w:rPr>
          <w:rFonts w:ascii="Times New Roman" w:hAnsi="Times New Roman" w:cs="Times New Roman"/>
          <w:sz w:val="24"/>
          <w:szCs w:val="24"/>
          <w:lang w:val="ru-RU"/>
        </w:rPr>
        <w:t>Органы по подтверждению соответствия систем менеджмента Республики Казахстан;</w:t>
      </w:r>
    </w:p>
    <w:p w14:paraId="0979F561" w14:textId="1E8B9F08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6FA">
        <w:rPr>
          <w:rFonts w:ascii="Times New Roman" w:hAnsi="Times New Roman" w:cs="Times New Roman"/>
          <w:sz w:val="24"/>
          <w:szCs w:val="24"/>
          <w:lang w:val="ru-RU"/>
        </w:rPr>
        <w:t>Компетентные органы в области агропромышленного комплекса и продовольственной безопасности.</w:t>
      </w:r>
    </w:p>
    <w:p w14:paraId="43FB2022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310650" w14:textId="77777777" w:rsidR="004F02F9" w:rsidRPr="00F522A1" w:rsidRDefault="004F02F9" w:rsidP="004F02F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6 Сведения о рассылке проекта документа по стандартизации на согласование</w:t>
      </w:r>
    </w:p>
    <w:p w14:paraId="52CC20A0" w14:textId="77777777" w:rsidR="004F02F9" w:rsidRPr="00F522A1" w:rsidRDefault="004F02F9" w:rsidP="004F02F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1DB2D44" w14:textId="7C0C73D0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sz w:val="24"/>
          <w:szCs w:val="24"/>
          <w:lang w:val="ru-RU"/>
        </w:rPr>
        <w:t>Проект стандарта направлен на согласование всем заинтересованным государственным органам, организациям и ассоциациям, НПП РК «Атамекен», техническим комитетам, органам по подтверждению соответствия.</w:t>
      </w:r>
    </w:p>
    <w:p w14:paraId="7373AD07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A5FA8C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1489AB59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07F2AAF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момент подачи предложения-заявки научно-исследовательские и опытно-конструкторские работы не проводились. Разработка будет осуществляться на основе анализа международных требований 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их адаптации к национальным условиям и законодательству Республики Казахстан.</w:t>
      </w:r>
    </w:p>
    <w:p w14:paraId="29953BA4" w14:textId="0F9CC4BB" w:rsidR="004F02F9" w:rsidRPr="004656DF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Настоящий стандарт подготовлен на основе международного стандарта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D1A0F">
        <w:rPr>
          <w:rFonts w:ascii="Times New Roman" w:hAnsi="Times New Roman" w:cs="Times New Roman"/>
          <w:sz w:val="24"/>
          <w:szCs w:val="24"/>
        </w:rPr>
        <w:t>ISO</w:t>
      </w:r>
      <w:r w:rsidRPr="008D1A0F">
        <w:rPr>
          <w:rFonts w:ascii="Times New Roman" w:hAnsi="Times New Roman" w:cs="Times New Roman"/>
          <w:sz w:val="24"/>
          <w:szCs w:val="24"/>
          <w:lang w:val="ru-RU"/>
        </w:rPr>
        <w:t xml:space="preserve"> 22002-100:2025 </w:t>
      </w:r>
      <w:r w:rsidRPr="004F02F9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100. Требования к цепочке поставок пищевых продуктов, кормов и упаковки»</w:t>
      </w:r>
      <w:r w:rsidRPr="00D7240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D1DC1AB" w14:textId="77777777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99BA036" w14:textId="77777777" w:rsidR="004F02F9" w:rsidRPr="00F522A1" w:rsidRDefault="004F02F9" w:rsidP="004F02F9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  <w:t>8 Данные о разработчике и соисполнителях (контактные данные), сроках разработки проекта стандарта</w:t>
      </w:r>
    </w:p>
    <w:p w14:paraId="425E2D1B" w14:textId="77777777" w:rsidR="004F02F9" w:rsidRPr="00F522A1" w:rsidRDefault="004F02F9" w:rsidP="004F02F9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</w:p>
    <w:p w14:paraId="31F53775" w14:textId="77777777" w:rsidR="004F02F9" w:rsidRPr="00F522A1" w:rsidRDefault="004F02F9" w:rsidP="004F02F9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РГП «Казахстанский институт стандартизации и метрологии».</w:t>
      </w:r>
    </w:p>
    <w:p w14:paraId="275D4465" w14:textId="77777777" w:rsidR="004F02F9" w:rsidRDefault="004F02F9" w:rsidP="004F02F9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010000, г. Астана, пр. М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әң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Ел, здание «Эталонный центр».</w:t>
      </w:r>
    </w:p>
    <w:p w14:paraId="401595B5" w14:textId="77777777" w:rsidR="004F02F9" w:rsidRPr="00F522A1" w:rsidRDefault="004F02F9" w:rsidP="004F02F9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Тел. +7 (7172) 79-59-98, е-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</w:rPr>
        <w:t>mail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hyperlink r:id="rId6" w:history="1"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a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berik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ksm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Pr="00F522A1"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ru-RU"/>
        </w:rPr>
        <w:t>.</w:t>
      </w:r>
    </w:p>
    <w:p w14:paraId="171D1161" w14:textId="77777777" w:rsidR="004F02F9" w:rsidRPr="00F522A1" w:rsidRDefault="004F02F9" w:rsidP="004F02F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1307ACC" w14:textId="77777777" w:rsidR="004F02F9" w:rsidRPr="00F522A1" w:rsidRDefault="004F02F9" w:rsidP="004F02F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Руководитель Департамента </w:t>
      </w:r>
    </w:p>
    <w:p w14:paraId="255279A8" w14:textId="4BE3C5AA" w:rsidR="004F02F9" w:rsidRDefault="004F02F9" w:rsidP="004F02F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разработки стандартов                                                                             А. </w:t>
      </w:r>
      <w:proofErr w:type="spellStart"/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Сопбеков</w:t>
      </w:r>
      <w:proofErr w:type="spellEnd"/>
    </w:p>
    <w:p w14:paraId="7D5F16FF" w14:textId="423056EF" w:rsidR="00F45640" w:rsidRPr="008D1A0F" w:rsidRDefault="00F45640" w:rsidP="00330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F45640" w:rsidRPr="008D1A0F" w:rsidSect="00330D6E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2F0D8A"/>
    <w:multiLevelType w:val="hybridMultilevel"/>
    <w:tmpl w:val="3048C150"/>
    <w:lvl w:ilvl="0" w:tplc="92427C3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08247F"/>
    <w:multiLevelType w:val="hybridMultilevel"/>
    <w:tmpl w:val="9F36443C"/>
    <w:lvl w:ilvl="0" w:tplc="868AD4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3545B"/>
    <w:multiLevelType w:val="multilevel"/>
    <w:tmpl w:val="D7C8A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F25635"/>
    <w:multiLevelType w:val="hybridMultilevel"/>
    <w:tmpl w:val="3C248EEC"/>
    <w:lvl w:ilvl="0" w:tplc="81E6E0A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34823384">
    <w:abstractNumId w:val="8"/>
  </w:num>
  <w:num w:numId="2" w16cid:durableId="1515412224">
    <w:abstractNumId w:val="6"/>
  </w:num>
  <w:num w:numId="3" w16cid:durableId="445927401">
    <w:abstractNumId w:val="5"/>
  </w:num>
  <w:num w:numId="4" w16cid:durableId="441416607">
    <w:abstractNumId w:val="4"/>
  </w:num>
  <w:num w:numId="5" w16cid:durableId="810712094">
    <w:abstractNumId w:val="7"/>
  </w:num>
  <w:num w:numId="6" w16cid:durableId="1102651847">
    <w:abstractNumId w:val="3"/>
  </w:num>
  <w:num w:numId="7" w16cid:durableId="1051147947">
    <w:abstractNumId w:val="2"/>
  </w:num>
  <w:num w:numId="8" w16cid:durableId="1473786126">
    <w:abstractNumId w:val="1"/>
  </w:num>
  <w:num w:numId="9" w16cid:durableId="1663198966">
    <w:abstractNumId w:val="0"/>
  </w:num>
  <w:num w:numId="10" w16cid:durableId="182667180">
    <w:abstractNumId w:val="11"/>
  </w:num>
  <w:num w:numId="11" w16cid:durableId="1739742102">
    <w:abstractNumId w:val="12"/>
  </w:num>
  <w:num w:numId="12" w16cid:durableId="264962573">
    <w:abstractNumId w:val="9"/>
  </w:num>
  <w:num w:numId="13" w16cid:durableId="2635390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30D6E"/>
    <w:rsid w:val="00347E2D"/>
    <w:rsid w:val="004F02F9"/>
    <w:rsid w:val="00682905"/>
    <w:rsid w:val="00751901"/>
    <w:rsid w:val="007A366F"/>
    <w:rsid w:val="008D1A0F"/>
    <w:rsid w:val="00AA1D8D"/>
    <w:rsid w:val="00B47730"/>
    <w:rsid w:val="00BB4D4A"/>
    <w:rsid w:val="00CB0664"/>
    <w:rsid w:val="00ED39B1"/>
    <w:rsid w:val="00EE6ACD"/>
    <w:rsid w:val="00F4564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167DB"/>
  <w14:defaultImageDpi w14:val="300"/>
  <w15:docId w15:val="{6C6F17B9-707F-49BE-9D64-E0203018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4F02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berik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Айдана Берик</cp:lastModifiedBy>
  <cp:revision>7</cp:revision>
  <dcterms:created xsi:type="dcterms:W3CDTF">2013-12-23T23:15:00Z</dcterms:created>
  <dcterms:modified xsi:type="dcterms:W3CDTF">2026-03-12T10:28:00Z</dcterms:modified>
  <cp:category/>
</cp:coreProperties>
</file>